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1E57B3" w14:textId="77777777" w:rsidR="008469AA" w:rsidRDefault="00000000">
      <w:pPr>
        <w:pStyle w:val="Heading2"/>
      </w:pPr>
      <w:r>
        <w:t>9. Guided Practice — Worksheet A</w:t>
      </w:r>
    </w:p>
    <w:p w14:paraId="619CA1C0" w14:textId="77777777" w:rsidR="00374C76" w:rsidRPr="00374C76" w:rsidRDefault="00374C76" w:rsidP="00374C76"/>
    <w:p w14:paraId="531720E7" w14:textId="760183C9" w:rsidR="00123025" w:rsidRDefault="00000000">
      <w:r>
        <w:rPr>
          <w:b/>
          <w:bCs/>
        </w:rPr>
        <w:t>Name:</w:t>
      </w:r>
      <w:r>
        <w:t xml:space="preserve"> 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</w:t>
      </w:r>
    </w:p>
    <w:p w14:paraId="39562492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Three pencils cost $6. Find the cost per pencil.</w:t>
      </w:r>
    </w:p>
    <w:p w14:paraId="38C5C909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6BE2980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4AD511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DC9E2F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AD1C9B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Four notebooks cost $20. Find the cost per notebook.</w:t>
      </w:r>
    </w:p>
    <w:p w14:paraId="5F2F549A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5CD802C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7BAE4DD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EAB3B3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1FCA376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A worker earns $48 in 4 hours. Find the pay per hour.</w:t>
      </w:r>
    </w:p>
    <w:p w14:paraId="241799A5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6E1620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539287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293B22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7CE4504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A car travels 150 km in 3 hours. Find the speed.</w:t>
      </w:r>
    </w:p>
    <w:p w14:paraId="4F3A9719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5C38276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709D52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3500BF5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0E7A68D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A student reads 60 pages in 5 days. Find the pages per day.</w:t>
      </w:r>
    </w:p>
    <w:p w14:paraId="21ED1BF5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564A57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6EB842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9F8EDA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37F0A0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lastRenderedPageBreak/>
        <w:t>Pens cost $3 each. Find the cost of 7 pens.</w:t>
      </w:r>
    </w:p>
    <w:p w14:paraId="00170325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E04DD4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167802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606E2DA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1398BB4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A car travels 20 km/h for 3 hours. Find the distance.</w:t>
      </w:r>
    </w:p>
    <w:p w14:paraId="27B14F4F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3C5826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0E8A77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EE2B6D9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A8D5E7A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Which is cheaper: 2 items for $8 or 3 items for $9?</w:t>
      </w:r>
    </w:p>
    <w:p w14:paraId="2C6E3847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B71B9FC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4F8C93E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4D416B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D35CF2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Write units for each answer in Questions 1–5.</w:t>
      </w:r>
    </w:p>
    <w:p w14:paraId="7CA176CB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574381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C58C26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9E50F1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7093FDCC" w14:textId="77777777" w:rsidR="008469AA" w:rsidRDefault="00000000">
      <w:pPr>
        <w:pStyle w:val="Compact"/>
        <w:keepNext/>
        <w:numPr>
          <w:ilvl w:val="0"/>
          <w:numId w:val="196"/>
        </w:numPr>
      </w:pPr>
      <w:r>
        <w:t>Explain why the total price alone is not enough for Question 8.</w:t>
      </w:r>
    </w:p>
    <w:p w14:paraId="787C698D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EA3C62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01B66AC" w14:textId="77777777" w:rsidR="00123025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3EC3FA" w14:textId="77777777" w:rsidR="00123025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bookmarkStart w:id="0" w:name="guided-practice-worksheet-a_Copy_10_949"/>
    <w:p w14:paraId="70F13272" w14:textId="77777777" w:rsidR="008469AA" w:rsidRDefault="00000000">
      <w:r>
        <w:rPr>
          <w:noProof/>
        </w:rPr>
        <mc:AlternateContent>
          <mc:Choice Requires="wps">
            <w:drawing>
              <wp:inline distT="0" distB="0" distL="0" distR="0" wp14:anchorId="31C70D0A" wp14:editId="3C4BF8A9">
                <wp:extent cx="5143500" cy="15440"/>
                <wp:effectExtent l="0" t="0" r="0" b="0"/>
                <wp:docPr id="363" name="Rectangle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5D48E12" id="Rectangle 36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0"/>
    </w:p>
    <w:sectPr w:rsidR="00846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3250761" w14:textId="77777777" w:rsidR="00EA481D" w:rsidRDefault="00EA481D">
      <w:pPr>
        <w:spacing w:after="0" w:line="240" w:lineRule="auto"/>
      </w:pPr>
      <w:r>
        <w:separator/>
      </w:r>
    </w:p>
  </w:endnote>
  <w:endnote w:type="continuationSeparator" w:id="0">
    <w:p w14:paraId="160A4AF7" w14:textId="77777777" w:rsidR="00EA481D" w:rsidRDefault="00EA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1E4A42" w14:textId="77777777" w:rsidR="00123025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6AF523" w14:textId="77777777" w:rsidR="00123025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374C76">
      <w:rPr>
        <w:color w:val="595959"/>
        <w:sz w:val="16"/>
      </w:rPr>
      <w:fldChar w:fldCharType="separate"/>
    </w:r>
    <w:r w:rsidR="00374C76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DFADDD" w14:textId="77777777" w:rsidR="00123025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53FB1BA" w14:textId="77777777" w:rsidR="00EA481D" w:rsidRDefault="00EA481D">
      <w:pPr>
        <w:spacing w:after="0" w:line="240" w:lineRule="auto"/>
      </w:pPr>
      <w:r>
        <w:separator/>
      </w:r>
    </w:p>
  </w:footnote>
  <w:footnote w:type="continuationSeparator" w:id="0">
    <w:p w14:paraId="0BCCD0A0" w14:textId="77777777" w:rsidR="00EA481D" w:rsidRDefault="00EA4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90781D" w14:textId="77777777" w:rsidR="00123025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2B1B43" w14:textId="77777777" w:rsidR="00123025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EBEE0E" w14:textId="77777777" w:rsidR="00123025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123025"/>
    <w:rsid w:val="00247DFE"/>
    <w:rsid w:val="003620B6"/>
    <w:rsid w:val="00374C7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EA481D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ECBB7B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Rates and Unit Rates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2026-09-01T17:05:00Z</dcterms:modified>
  <dc:language>en-US</dc:language>
</cp:coreProperties>
</file>